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2AAEC6" w14:textId="77777777" w:rsidR="003E36A3" w:rsidRPr="008C385B" w:rsidRDefault="00F047CA" w:rsidP="00FA753B">
      <w:pPr>
        <w:autoSpaceDE w:val="0"/>
        <w:autoSpaceDN w:val="0"/>
        <w:spacing w:line="276" w:lineRule="auto"/>
        <w:rPr>
          <w:rFonts w:ascii="ＭＳ 明朝" w:eastAsia="ＭＳ 明朝" w:hAnsi="ＭＳ 明朝"/>
          <w:sz w:val="22"/>
        </w:rPr>
      </w:pPr>
      <w:r w:rsidRPr="008C385B">
        <w:rPr>
          <w:rFonts w:ascii="ＭＳ 明朝" w:eastAsia="ＭＳ 明朝" w:hAnsi="ＭＳ 明朝" w:hint="eastAsia"/>
          <w:sz w:val="22"/>
        </w:rPr>
        <w:t>（第２</w:t>
      </w:r>
      <w:r w:rsidR="00170010" w:rsidRPr="008C385B">
        <w:rPr>
          <w:rFonts w:ascii="ＭＳ 明朝" w:eastAsia="ＭＳ 明朝" w:hAnsi="ＭＳ 明朝" w:hint="eastAsia"/>
          <w:sz w:val="22"/>
        </w:rPr>
        <w:t>号</w:t>
      </w:r>
      <w:r w:rsidR="004E1F73" w:rsidRPr="008C385B">
        <w:rPr>
          <w:rFonts w:ascii="ＭＳ 明朝" w:eastAsia="ＭＳ 明朝" w:hAnsi="ＭＳ 明朝" w:hint="eastAsia"/>
          <w:sz w:val="22"/>
        </w:rPr>
        <w:t>様式</w:t>
      </w:r>
      <w:r w:rsidR="00170010" w:rsidRPr="008C385B">
        <w:rPr>
          <w:rFonts w:ascii="ＭＳ 明朝" w:eastAsia="ＭＳ 明朝" w:hAnsi="ＭＳ 明朝" w:hint="eastAsia"/>
          <w:sz w:val="22"/>
        </w:rPr>
        <w:t>）</w:t>
      </w:r>
    </w:p>
    <w:p w14:paraId="707FBE50" w14:textId="12300E32" w:rsidR="00170010" w:rsidRPr="008C385B" w:rsidRDefault="0036322A" w:rsidP="00FA753B">
      <w:pPr>
        <w:autoSpaceDE w:val="0"/>
        <w:autoSpaceDN w:val="0"/>
        <w:spacing w:line="276" w:lineRule="auto"/>
        <w:jc w:val="right"/>
        <w:rPr>
          <w:rFonts w:ascii="ＭＳ 明朝" w:eastAsia="ＭＳ 明朝" w:hAnsi="ＭＳ 明朝"/>
          <w:sz w:val="22"/>
        </w:rPr>
      </w:pPr>
      <w:r w:rsidRPr="008C385B">
        <w:rPr>
          <w:rFonts w:ascii="ＭＳ 明朝" w:eastAsia="ＭＳ 明朝" w:hAnsi="ＭＳ 明朝" w:hint="eastAsia"/>
          <w:sz w:val="22"/>
        </w:rPr>
        <w:t>令和</w:t>
      </w:r>
      <w:r w:rsidR="00491B68" w:rsidRPr="008C385B">
        <w:rPr>
          <w:rFonts w:ascii="ＭＳ 明朝" w:eastAsia="ＭＳ 明朝" w:hAnsi="ＭＳ 明朝" w:hint="eastAsia"/>
          <w:sz w:val="22"/>
        </w:rPr>
        <w:t>８</w:t>
      </w:r>
      <w:r w:rsidR="00170010" w:rsidRPr="008C385B">
        <w:rPr>
          <w:rFonts w:ascii="ＭＳ 明朝" w:eastAsia="ＭＳ 明朝" w:hAnsi="ＭＳ 明朝" w:hint="eastAsia"/>
          <w:sz w:val="22"/>
        </w:rPr>
        <w:t>年</w:t>
      </w:r>
      <w:r w:rsidR="00EA6AD1" w:rsidRPr="008C385B">
        <w:rPr>
          <w:rFonts w:ascii="ＭＳ 明朝" w:eastAsia="ＭＳ 明朝" w:hAnsi="ＭＳ 明朝" w:hint="eastAsia"/>
          <w:sz w:val="22"/>
        </w:rPr>
        <w:t>（20</w:t>
      </w:r>
      <w:r w:rsidRPr="008C385B">
        <w:rPr>
          <w:rFonts w:ascii="ＭＳ 明朝" w:eastAsia="ＭＳ 明朝" w:hAnsi="ＭＳ 明朝" w:hint="eastAsia"/>
          <w:sz w:val="22"/>
        </w:rPr>
        <w:t>2</w:t>
      </w:r>
      <w:r w:rsidR="00E62D02" w:rsidRPr="008C385B">
        <w:rPr>
          <w:rFonts w:ascii="ＭＳ 明朝" w:eastAsia="ＭＳ 明朝" w:hAnsi="ＭＳ 明朝" w:hint="eastAsia"/>
          <w:sz w:val="22"/>
        </w:rPr>
        <w:t>6</w:t>
      </w:r>
      <w:r w:rsidR="00EA6AD1" w:rsidRPr="008C385B">
        <w:rPr>
          <w:rFonts w:ascii="ＭＳ 明朝" w:eastAsia="ＭＳ 明朝" w:hAnsi="ＭＳ 明朝" w:hint="eastAsia"/>
          <w:sz w:val="22"/>
        </w:rPr>
        <w:t xml:space="preserve">年）　</w:t>
      </w:r>
      <w:r w:rsidR="00170010" w:rsidRPr="008C385B">
        <w:rPr>
          <w:rFonts w:ascii="ＭＳ 明朝" w:eastAsia="ＭＳ 明朝" w:hAnsi="ＭＳ 明朝" w:hint="eastAsia"/>
          <w:sz w:val="22"/>
        </w:rPr>
        <w:t xml:space="preserve">　月　　日</w:t>
      </w:r>
    </w:p>
    <w:p w14:paraId="0E147BD6" w14:textId="77777777" w:rsidR="00170010" w:rsidRPr="008C385B" w:rsidRDefault="00170010" w:rsidP="00FA753B">
      <w:pPr>
        <w:autoSpaceDE w:val="0"/>
        <w:autoSpaceDN w:val="0"/>
        <w:spacing w:line="276" w:lineRule="auto"/>
        <w:rPr>
          <w:rFonts w:ascii="ＭＳ 明朝" w:eastAsia="ＭＳ 明朝" w:hAnsi="ＭＳ 明朝"/>
          <w:sz w:val="22"/>
        </w:rPr>
      </w:pPr>
      <w:r w:rsidRPr="008C385B">
        <w:rPr>
          <w:rFonts w:ascii="ＭＳ 明朝" w:eastAsia="ＭＳ 明朝" w:hAnsi="ＭＳ 明朝" w:hint="eastAsia"/>
          <w:sz w:val="22"/>
        </w:rPr>
        <w:t>（あて先）横須賀市上下水道事業管理者</w:t>
      </w:r>
    </w:p>
    <w:p w14:paraId="22F5D072" w14:textId="77777777" w:rsidR="00F93D93" w:rsidRPr="008C385B" w:rsidRDefault="00F93D93" w:rsidP="00FA753B">
      <w:pPr>
        <w:autoSpaceDE w:val="0"/>
        <w:autoSpaceDN w:val="0"/>
        <w:spacing w:line="276" w:lineRule="auto"/>
        <w:rPr>
          <w:rFonts w:ascii="ＭＳ 明朝" w:eastAsia="ＭＳ 明朝" w:hAnsi="ＭＳ 明朝" w:cs="Times New Roman"/>
          <w:sz w:val="22"/>
        </w:rPr>
      </w:pPr>
    </w:p>
    <w:p w14:paraId="11A857F3" w14:textId="7BB9D38D" w:rsidR="00EA6AD1" w:rsidRPr="008C385B" w:rsidRDefault="00155292" w:rsidP="00FA753B">
      <w:pPr>
        <w:autoSpaceDE w:val="0"/>
        <w:autoSpaceDN w:val="0"/>
        <w:spacing w:line="276" w:lineRule="auto"/>
        <w:rPr>
          <w:rFonts w:ascii="ＭＳ 明朝" w:eastAsia="ＭＳ 明朝" w:hAnsi="ＭＳ 明朝" w:cs="Times New Roman"/>
          <w:sz w:val="22"/>
        </w:rPr>
      </w:pPr>
      <w:r w:rsidRPr="008C385B">
        <w:rPr>
          <w:rFonts w:ascii="ＭＳ 明朝" w:eastAsia="ＭＳ 明朝" w:hAnsi="ＭＳ 明朝" w:cs="Times New Roman" w:hint="eastAsia"/>
          <w:sz w:val="22"/>
        </w:rPr>
        <w:t xml:space="preserve">　　　　　　　　　　　　　　</w:t>
      </w:r>
      <w:r w:rsidR="00EA6AD1" w:rsidRPr="008C385B">
        <w:rPr>
          <w:rFonts w:ascii="ＭＳ 明朝" w:eastAsia="ＭＳ 明朝" w:hAnsi="ＭＳ 明朝" w:cs="Times New Roman" w:hint="eastAsia"/>
          <w:sz w:val="22"/>
        </w:rPr>
        <w:t xml:space="preserve">　</w:t>
      </w:r>
      <w:r w:rsidR="00EA6AD1" w:rsidRPr="001C17EF">
        <w:rPr>
          <w:rFonts w:ascii="ＭＳ 明朝" w:eastAsia="ＭＳ 明朝" w:hAnsi="ＭＳ 明朝" w:cs="Times New Roman" w:hint="eastAsia"/>
          <w:spacing w:val="250"/>
          <w:kern w:val="0"/>
          <w:sz w:val="22"/>
          <w:fitText w:val="1659" w:id="-462761216"/>
        </w:rPr>
        <w:t>所在</w:t>
      </w:r>
      <w:r w:rsidR="00EA6AD1" w:rsidRPr="001C17EF">
        <w:rPr>
          <w:rFonts w:ascii="ＭＳ 明朝" w:eastAsia="ＭＳ 明朝" w:hAnsi="ＭＳ 明朝" w:cs="Times New Roman" w:hint="eastAsia"/>
          <w:kern w:val="0"/>
          <w:sz w:val="22"/>
          <w:fitText w:val="1659" w:id="-462761216"/>
        </w:rPr>
        <w:t>地</w:t>
      </w:r>
      <w:r w:rsidR="00EA6AD1" w:rsidRPr="008C385B">
        <w:rPr>
          <w:rFonts w:ascii="ＭＳ 明朝" w:eastAsia="ＭＳ 明朝" w:hAnsi="ＭＳ 明朝" w:cs="Times New Roman" w:hint="eastAsia"/>
          <w:sz w:val="22"/>
        </w:rPr>
        <w:t xml:space="preserve">　　　　　　　　　　　　　　</w:t>
      </w:r>
    </w:p>
    <w:p w14:paraId="0242C319" w14:textId="33FA86E6" w:rsidR="00EA6AD1" w:rsidRPr="008C385B" w:rsidRDefault="00EA6AD1" w:rsidP="00FA753B">
      <w:pPr>
        <w:autoSpaceDE w:val="0"/>
        <w:autoSpaceDN w:val="0"/>
        <w:spacing w:line="276" w:lineRule="auto"/>
        <w:ind w:firstLineChars="1400" w:firstLine="3314"/>
        <w:rPr>
          <w:rFonts w:ascii="ＭＳ 明朝" w:eastAsia="ＭＳ 明朝" w:hAnsi="ＭＳ 明朝" w:cs="Times New Roman"/>
          <w:sz w:val="22"/>
        </w:rPr>
      </w:pPr>
      <w:r w:rsidRPr="008C385B">
        <w:rPr>
          <w:rFonts w:ascii="ＭＳ 明朝" w:eastAsia="ＭＳ 明朝" w:hAnsi="ＭＳ 明朝" w:cs="Times New Roman" w:hint="eastAsia"/>
          <w:sz w:val="22"/>
        </w:rPr>
        <w:t xml:space="preserve">　商号</w:t>
      </w:r>
      <w:r w:rsidR="00572FDC" w:rsidRPr="008C385B">
        <w:rPr>
          <w:rFonts w:ascii="ＭＳ 明朝" w:eastAsia="ＭＳ 明朝" w:hAnsi="ＭＳ 明朝" w:cs="Times New Roman" w:hint="eastAsia"/>
          <w:sz w:val="22"/>
        </w:rPr>
        <w:t>また</w:t>
      </w:r>
      <w:r w:rsidRPr="008C385B">
        <w:rPr>
          <w:rFonts w:ascii="ＭＳ 明朝" w:eastAsia="ＭＳ 明朝" w:hAnsi="ＭＳ 明朝" w:cs="Times New Roman" w:hint="eastAsia"/>
          <w:sz w:val="22"/>
        </w:rPr>
        <w:t xml:space="preserve">は名称　　　　　　　　　　　　　　　　　　　　</w:t>
      </w:r>
    </w:p>
    <w:p w14:paraId="564343F0" w14:textId="77777777" w:rsidR="00EA6AD1" w:rsidRPr="008C385B" w:rsidRDefault="00155292" w:rsidP="00FA753B">
      <w:pPr>
        <w:autoSpaceDE w:val="0"/>
        <w:autoSpaceDN w:val="0"/>
        <w:spacing w:line="276" w:lineRule="auto"/>
        <w:rPr>
          <w:rFonts w:ascii="ＭＳ 明朝" w:eastAsia="ＭＳ 明朝" w:hAnsi="ＭＳ 明朝" w:cs="Times New Roman"/>
          <w:sz w:val="22"/>
        </w:rPr>
      </w:pPr>
      <w:r w:rsidRPr="008C385B">
        <w:rPr>
          <w:rFonts w:ascii="ＭＳ 明朝" w:eastAsia="ＭＳ 明朝" w:hAnsi="ＭＳ 明朝" w:cs="Times New Roman" w:hint="eastAsia"/>
          <w:sz w:val="22"/>
        </w:rPr>
        <w:t xml:space="preserve">　　　　　　　　　　　　　　</w:t>
      </w:r>
      <w:r w:rsidR="00EA6AD1" w:rsidRPr="008C385B">
        <w:rPr>
          <w:rFonts w:ascii="ＭＳ 明朝" w:eastAsia="ＭＳ 明朝" w:hAnsi="ＭＳ 明朝" w:cs="Times New Roman" w:hint="eastAsia"/>
          <w:sz w:val="22"/>
        </w:rPr>
        <w:t xml:space="preserve">　</w:t>
      </w:r>
      <w:r w:rsidR="00EA6AD1" w:rsidRPr="001C17EF">
        <w:rPr>
          <w:rFonts w:ascii="ＭＳ 明朝" w:eastAsia="ＭＳ 明朝" w:hAnsi="ＭＳ 明朝" w:cs="Times New Roman" w:hint="eastAsia"/>
          <w:spacing w:val="70"/>
          <w:kern w:val="0"/>
          <w:sz w:val="22"/>
          <w:fitText w:val="1659" w:id="-462761215"/>
        </w:rPr>
        <w:t>代表者氏</w:t>
      </w:r>
      <w:r w:rsidR="00EA6AD1" w:rsidRPr="001C17EF">
        <w:rPr>
          <w:rFonts w:ascii="ＭＳ 明朝" w:eastAsia="ＭＳ 明朝" w:hAnsi="ＭＳ 明朝" w:cs="Times New Roman" w:hint="eastAsia"/>
          <w:kern w:val="0"/>
          <w:sz w:val="22"/>
          <w:fitText w:val="1659" w:id="-462761215"/>
        </w:rPr>
        <w:t>名</w:t>
      </w:r>
      <w:r w:rsidR="00EA6AD1" w:rsidRPr="008C385B">
        <w:rPr>
          <w:rFonts w:ascii="ＭＳ 明朝" w:eastAsia="ＭＳ 明朝" w:hAnsi="ＭＳ 明朝" w:cs="Times New Roman" w:hint="eastAsia"/>
          <w:sz w:val="22"/>
        </w:rPr>
        <w:t xml:space="preserve">　　　　　　　　　　　</w:t>
      </w:r>
      <w:r w:rsidR="00FA753B" w:rsidRPr="008C385B">
        <w:rPr>
          <w:rFonts w:ascii="ＭＳ 明朝" w:eastAsia="ＭＳ 明朝" w:hAnsi="ＭＳ 明朝" w:cs="Times New Roman" w:hint="eastAsia"/>
          <w:sz w:val="22"/>
        </w:rPr>
        <w:t xml:space="preserve">　　　　</w:t>
      </w:r>
      <w:r w:rsidR="009739B7" w:rsidRPr="008C385B">
        <w:rPr>
          <w:rFonts w:ascii="ＭＳ 明朝" w:eastAsia="ＭＳ 明朝" w:hAnsi="ＭＳ 明朝" w:cs="Times New Roman" w:hint="eastAsia"/>
          <w:sz w:val="22"/>
        </w:rPr>
        <w:t xml:space="preserve">　</w:t>
      </w:r>
    </w:p>
    <w:p w14:paraId="6D922E52" w14:textId="77777777" w:rsidR="00170010" w:rsidRPr="008C385B" w:rsidRDefault="00170010" w:rsidP="00FA753B">
      <w:pPr>
        <w:autoSpaceDE w:val="0"/>
        <w:autoSpaceDN w:val="0"/>
        <w:spacing w:line="276" w:lineRule="auto"/>
        <w:rPr>
          <w:rFonts w:ascii="ＭＳ 明朝" w:eastAsia="ＭＳ 明朝" w:hAnsi="ＭＳ 明朝"/>
          <w:sz w:val="22"/>
        </w:rPr>
      </w:pPr>
    </w:p>
    <w:p w14:paraId="1C07F25B" w14:textId="77777777" w:rsidR="00170010" w:rsidRPr="008C385B" w:rsidRDefault="00170010" w:rsidP="00FA753B">
      <w:pPr>
        <w:autoSpaceDE w:val="0"/>
        <w:autoSpaceDN w:val="0"/>
        <w:spacing w:line="276" w:lineRule="auto"/>
        <w:jc w:val="center"/>
        <w:rPr>
          <w:rFonts w:ascii="ＭＳ 明朝" w:eastAsia="ＭＳ 明朝" w:hAnsi="ＭＳ 明朝"/>
          <w:b/>
          <w:sz w:val="22"/>
        </w:rPr>
      </w:pPr>
      <w:r w:rsidRPr="008C385B">
        <w:rPr>
          <w:rFonts w:ascii="ＭＳ 明朝" w:eastAsia="ＭＳ 明朝" w:hAnsi="ＭＳ 明朝" w:hint="eastAsia"/>
          <w:b/>
          <w:spacing w:val="66"/>
          <w:kern w:val="0"/>
          <w:sz w:val="22"/>
          <w:fitText w:val="1980" w:id="340501248"/>
        </w:rPr>
        <w:t>事業概要調</w:t>
      </w:r>
      <w:r w:rsidRPr="008C385B">
        <w:rPr>
          <w:rFonts w:ascii="ＭＳ 明朝" w:eastAsia="ＭＳ 明朝" w:hAnsi="ＭＳ 明朝" w:hint="eastAsia"/>
          <w:b/>
          <w:kern w:val="0"/>
          <w:sz w:val="22"/>
          <w:fitText w:val="1980" w:id="340501248"/>
        </w:rPr>
        <w:t>書</w:t>
      </w:r>
    </w:p>
    <w:p w14:paraId="77E95C8E" w14:textId="77777777" w:rsidR="00170010" w:rsidRPr="008C385B" w:rsidRDefault="00170010" w:rsidP="00FA753B">
      <w:pPr>
        <w:autoSpaceDE w:val="0"/>
        <w:autoSpaceDN w:val="0"/>
        <w:spacing w:line="276" w:lineRule="auto"/>
        <w:rPr>
          <w:rFonts w:ascii="ＭＳ 明朝" w:eastAsia="ＭＳ 明朝" w:hAnsi="ＭＳ 明朝"/>
          <w:sz w:val="22"/>
        </w:rPr>
      </w:pPr>
    </w:p>
    <w:p w14:paraId="4E90A913" w14:textId="77777777" w:rsidR="00170010" w:rsidRPr="008C385B" w:rsidRDefault="00170010" w:rsidP="00FA753B">
      <w:pPr>
        <w:autoSpaceDE w:val="0"/>
        <w:autoSpaceDN w:val="0"/>
        <w:spacing w:line="276" w:lineRule="auto"/>
        <w:jc w:val="left"/>
        <w:rPr>
          <w:rFonts w:ascii="ＭＳ 明朝" w:eastAsia="ＭＳ 明朝" w:hAnsi="ＭＳ 明朝"/>
          <w:sz w:val="22"/>
        </w:rPr>
        <w:sectPr w:rsidR="00170010" w:rsidRPr="008C385B" w:rsidSect="0014497B">
          <w:pgSz w:w="11906" w:h="16838" w:code="9"/>
          <w:pgMar w:top="1134" w:right="1418" w:bottom="1134" w:left="1418" w:header="851" w:footer="992" w:gutter="0"/>
          <w:cols w:space="425"/>
          <w:docGrid w:type="linesAndChars" w:linePitch="346" w:charSpace="3430"/>
        </w:sectPr>
      </w:pPr>
    </w:p>
    <w:p w14:paraId="1EB3108D" w14:textId="77777777" w:rsidR="00170010" w:rsidRPr="008C385B" w:rsidRDefault="00EA6AD1" w:rsidP="00B774B3">
      <w:pPr>
        <w:autoSpaceDE w:val="0"/>
        <w:autoSpaceDN w:val="0"/>
        <w:spacing w:line="360" w:lineRule="auto"/>
        <w:jc w:val="left"/>
        <w:rPr>
          <w:rFonts w:ascii="ＭＳ 明朝" w:eastAsia="ＭＳ 明朝" w:hAnsi="ＭＳ 明朝"/>
          <w:sz w:val="22"/>
        </w:rPr>
      </w:pPr>
      <w:r w:rsidRPr="008C385B">
        <w:rPr>
          <w:rFonts w:ascii="ＭＳ 明朝" w:eastAsia="ＭＳ 明朝" w:hAnsi="ＭＳ 明朝" w:hint="eastAsia"/>
          <w:sz w:val="22"/>
        </w:rPr>
        <w:t xml:space="preserve">１　</w:t>
      </w:r>
      <w:r w:rsidR="00170010" w:rsidRPr="008C385B">
        <w:rPr>
          <w:rFonts w:ascii="ＭＳ 明朝" w:eastAsia="ＭＳ 明朝" w:hAnsi="ＭＳ 明朝" w:hint="eastAsia"/>
          <w:sz w:val="22"/>
        </w:rPr>
        <w:t xml:space="preserve">設立年月日　　　　　</w:t>
      </w:r>
      <w:r w:rsidR="006255AC" w:rsidRPr="008C385B">
        <w:rPr>
          <w:rFonts w:ascii="ＭＳ 明朝" w:eastAsia="ＭＳ 明朝" w:hAnsi="ＭＳ 明朝" w:hint="eastAsia"/>
          <w:sz w:val="22"/>
        </w:rPr>
        <w:t xml:space="preserve">　　</w:t>
      </w:r>
      <w:r w:rsidR="00170010" w:rsidRPr="008C385B">
        <w:rPr>
          <w:rFonts w:ascii="ＭＳ 明朝" w:eastAsia="ＭＳ 明朝" w:hAnsi="ＭＳ 明朝" w:hint="eastAsia"/>
          <w:sz w:val="22"/>
        </w:rPr>
        <w:t xml:space="preserve">　年　　月　　日</w:t>
      </w:r>
    </w:p>
    <w:p w14:paraId="568EB21C" w14:textId="77777777" w:rsidR="00170010" w:rsidRPr="008C385B" w:rsidRDefault="00EA6AD1" w:rsidP="00B774B3">
      <w:pPr>
        <w:autoSpaceDE w:val="0"/>
        <w:autoSpaceDN w:val="0"/>
        <w:spacing w:line="360" w:lineRule="auto"/>
        <w:jc w:val="left"/>
        <w:rPr>
          <w:rFonts w:ascii="ＭＳ 明朝" w:eastAsia="ＭＳ 明朝" w:hAnsi="ＭＳ 明朝"/>
          <w:sz w:val="22"/>
        </w:rPr>
      </w:pPr>
      <w:r w:rsidRPr="008C385B">
        <w:rPr>
          <w:rFonts w:ascii="ＭＳ 明朝" w:eastAsia="ＭＳ 明朝" w:hAnsi="ＭＳ 明朝" w:hint="eastAsia"/>
          <w:sz w:val="22"/>
        </w:rPr>
        <w:t xml:space="preserve">２　</w:t>
      </w:r>
      <w:r w:rsidR="00170010" w:rsidRPr="008C385B">
        <w:rPr>
          <w:rFonts w:ascii="ＭＳ 明朝" w:eastAsia="ＭＳ 明朝" w:hAnsi="ＭＳ 明朝" w:hint="eastAsia"/>
          <w:sz w:val="22"/>
        </w:rPr>
        <w:t xml:space="preserve">資本金　　　　　　　　　　</w:t>
      </w:r>
      <w:r w:rsidR="006255AC" w:rsidRPr="008C385B">
        <w:rPr>
          <w:rFonts w:ascii="ＭＳ 明朝" w:eastAsia="ＭＳ 明朝" w:hAnsi="ＭＳ 明朝" w:hint="eastAsia"/>
          <w:sz w:val="22"/>
        </w:rPr>
        <w:t xml:space="preserve">　　</w:t>
      </w:r>
      <w:r w:rsidR="00170010" w:rsidRPr="008C385B">
        <w:rPr>
          <w:rFonts w:ascii="ＭＳ 明朝" w:eastAsia="ＭＳ 明朝" w:hAnsi="ＭＳ 明朝" w:hint="eastAsia"/>
          <w:sz w:val="22"/>
        </w:rPr>
        <w:t xml:space="preserve">　　　　円</w:t>
      </w:r>
    </w:p>
    <w:p w14:paraId="3B53C18D" w14:textId="77777777" w:rsidR="00170010" w:rsidRPr="008C385B" w:rsidRDefault="006255AC" w:rsidP="00B774B3">
      <w:pPr>
        <w:autoSpaceDE w:val="0"/>
        <w:autoSpaceDN w:val="0"/>
        <w:spacing w:line="360" w:lineRule="auto"/>
        <w:jc w:val="left"/>
        <w:rPr>
          <w:rFonts w:ascii="ＭＳ 明朝" w:eastAsia="ＭＳ 明朝" w:hAnsi="ＭＳ 明朝"/>
          <w:sz w:val="22"/>
        </w:rPr>
      </w:pPr>
      <w:r w:rsidRPr="008C385B">
        <w:rPr>
          <w:rFonts w:ascii="ＭＳ 明朝" w:eastAsia="ＭＳ 明朝" w:hAnsi="ＭＳ 明朝" w:hint="eastAsia"/>
          <w:sz w:val="22"/>
        </w:rPr>
        <w:t xml:space="preserve">３　</w:t>
      </w:r>
      <w:r w:rsidR="00170010" w:rsidRPr="008C385B">
        <w:rPr>
          <w:rFonts w:ascii="ＭＳ 明朝" w:eastAsia="ＭＳ 明朝" w:hAnsi="ＭＳ 明朝" w:hint="eastAsia"/>
          <w:sz w:val="22"/>
        </w:rPr>
        <w:t>従業員数</w:t>
      </w:r>
      <w:r w:rsidRPr="008C385B">
        <w:rPr>
          <w:rFonts w:ascii="ＭＳ 明朝" w:eastAsia="ＭＳ 明朝" w:hAnsi="ＭＳ 明朝" w:hint="eastAsia"/>
          <w:sz w:val="22"/>
        </w:rPr>
        <w:t>（契約社員含）</w:t>
      </w:r>
      <w:r w:rsidR="00170010" w:rsidRPr="008C385B">
        <w:rPr>
          <w:rFonts w:ascii="ＭＳ 明朝" w:eastAsia="ＭＳ 明朝" w:hAnsi="ＭＳ 明朝" w:hint="eastAsia"/>
          <w:sz w:val="22"/>
        </w:rPr>
        <w:t xml:space="preserve">　　</w:t>
      </w:r>
      <w:r w:rsidRPr="008C385B">
        <w:rPr>
          <w:rFonts w:ascii="ＭＳ 明朝" w:eastAsia="ＭＳ 明朝" w:hAnsi="ＭＳ 明朝" w:hint="eastAsia"/>
          <w:sz w:val="22"/>
        </w:rPr>
        <w:t xml:space="preserve">　　</w:t>
      </w:r>
      <w:r w:rsidR="00170010" w:rsidRPr="008C385B">
        <w:rPr>
          <w:rFonts w:ascii="ＭＳ 明朝" w:eastAsia="ＭＳ 明朝" w:hAnsi="ＭＳ 明朝" w:hint="eastAsia"/>
          <w:sz w:val="22"/>
        </w:rPr>
        <w:t xml:space="preserve">　　　　人</w:t>
      </w:r>
    </w:p>
    <w:p w14:paraId="4F5E21B3" w14:textId="4B0BE09D" w:rsidR="00564B57" w:rsidRPr="008C385B" w:rsidRDefault="00EA6AD1" w:rsidP="00564B57">
      <w:pPr>
        <w:autoSpaceDE w:val="0"/>
        <w:autoSpaceDN w:val="0"/>
        <w:spacing w:line="360" w:lineRule="auto"/>
        <w:jc w:val="left"/>
        <w:rPr>
          <w:rFonts w:ascii="ＭＳ 明朝" w:eastAsia="ＭＳ 明朝" w:hAnsi="ＭＳ 明朝"/>
          <w:sz w:val="22"/>
        </w:rPr>
      </w:pPr>
      <w:r w:rsidRPr="008C385B">
        <w:rPr>
          <w:rFonts w:ascii="ＭＳ 明朝" w:eastAsia="ＭＳ 明朝" w:hAnsi="ＭＳ 明朝" w:hint="eastAsia"/>
          <w:sz w:val="22"/>
        </w:rPr>
        <w:t>４　営業所数</w:t>
      </w:r>
      <w:r w:rsidRPr="008C385B">
        <w:rPr>
          <w:rFonts w:ascii="ＭＳ 明朝" w:eastAsia="ＭＳ 明朝" w:hAnsi="ＭＳ 明朝"/>
          <w:sz w:val="22"/>
        </w:rPr>
        <w:t xml:space="preserve"> </w:t>
      </w:r>
      <w:r w:rsidRPr="008C385B">
        <w:rPr>
          <w:rFonts w:ascii="ＭＳ 明朝" w:eastAsia="ＭＳ 明朝" w:hAnsi="ＭＳ 明朝" w:hint="eastAsia"/>
          <w:sz w:val="22"/>
        </w:rPr>
        <w:t xml:space="preserve">　　　　　　　　</w:t>
      </w:r>
      <w:r w:rsidR="006255AC" w:rsidRPr="008C385B">
        <w:rPr>
          <w:rFonts w:ascii="ＭＳ 明朝" w:eastAsia="ＭＳ 明朝" w:hAnsi="ＭＳ 明朝" w:hint="eastAsia"/>
          <w:sz w:val="22"/>
        </w:rPr>
        <w:t xml:space="preserve">　　</w:t>
      </w:r>
      <w:r w:rsidRPr="008C385B">
        <w:rPr>
          <w:rFonts w:ascii="ＭＳ 明朝" w:eastAsia="ＭＳ 明朝" w:hAnsi="ＭＳ 明朝" w:hint="eastAsia"/>
          <w:sz w:val="22"/>
        </w:rPr>
        <w:t xml:space="preserve">　　</w:t>
      </w:r>
      <w:r w:rsidR="00B774B3" w:rsidRPr="008C385B">
        <w:rPr>
          <w:rFonts w:ascii="ＭＳ 明朝" w:eastAsia="ＭＳ 明朝" w:hAnsi="ＭＳ 明朝" w:hint="eastAsia"/>
          <w:sz w:val="22"/>
        </w:rPr>
        <w:t xml:space="preserve"> </w:t>
      </w:r>
      <w:r w:rsidRPr="008C385B">
        <w:rPr>
          <w:rFonts w:ascii="ＭＳ 明朝" w:eastAsia="ＭＳ 明朝" w:hAnsi="ＭＳ 明朝" w:hint="eastAsia"/>
          <w:sz w:val="22"/>
        </w:rPr>
        <w:t xml:space="preserve">　箇所</w:t>
      </w:r>
    </w:p>
    <w:p w14:paraId="2C2102A6" w14:textId="4CC1D243" w:rsidR="00564B57" w:rsidRPr="008C385B" w:rsidRDefault="00564B57" w:rsidP="00564B57">
      <w:pPr>
        <w:autoSpaceDE w:val="0"/>
        <w:autoSpaceDN w:val="0"/>
        <w:spacing w:line="360" w:lineRule="auto"/>
        <w:ind w:left="807" w:hangingChars="300" w:hanging="807"/>
        <w:jc w:val="left"/>
        <w:rPr>
          <w:rFonts w:ascii="ＭＳ 明朝" w:eastAsia="ＭＳ 明朝" w:hAnsi="ＭＳ 明朝"/>
          <w:sz w:val="22"/>
        </w:rPr>
      </w:pPr>
      <w:r w:rsidRPr="008C385B">
        <w:rPr>
          <w:rFonts w:ascii="ＭＳ 明朝" w:eastAsia="ＭＳ 明朝" w:hAnsi="ＭＳ 明朝" w:hint="eastAsia"/>
          <w:sz w:val="22"/>
        </w:rPr>
        <w:t xml:space="preserve">５　</w:t>
      </w:r>
      <w:r w:rsidRPr="008C385B">
        <w:rPr>
          <w:rFonts w:ascii="ＭＳ 明朝" w:eastAsia="ＭＳ 明朝" w:hAnsi="ＭＳ 明朝" w:hint="eastAsia"/>
          <w:spacing w:val="17"/>
          <w:kern w:val="0"/>
          <w:sz w:val="22"/>
          <w:fitText w:val="8339" w:id="-473636864"/>
        </w:rPr>
        <w:t>東京都</w:t>
      </w:r>
      <w:r w:rsidR="00572FDC" w:rsidRPr="008C385B">
        <w:rPr>
          <w:rFonts w:ascii="ＭＳ 明朝" w:eastAsia="ＭＳ 明朝" w:hAnsi="ＭＳ 明朝" w:hint="eastAsia"/>
          <w:spacing w:val="17"/>
          <w:kern w:val="0"/>
          <w:sz w:val="22"/>
          <w:fitText w:val="8339" w:id="-473636864"/>
        </w:rPr>
        <w:t>また</w:t>
      </w:r>
      <w:r w:rsidRPr="008C385B">
        <w:rPr>
          <w:rFonts w:ascii="ＭＳ 明朝" w:eastAsia="ＭＳ 明朝" w:hAnsi="ＭＳ 明朝" w:hint="eastAsia"/>
          <w:spacing w:val="17"/>
          <w:kern w:val="0"/>
          <w:sz w:val="22"/>
          <w:fitText w:val="8339" w:id="-473636864"/>
        </w:rPr>
        <w:t>は神奈川県内に常勤の社員を配置する本店、支店又は営業所</w:t>
      </w:r>
      <w:r w:rsidRPr="008C385B">
        <w:rPr>
          <w:rFonts w:ascii="ＭＳ 明朝" w:eastAsia="ＭＳ 明朝" w:hAnsi="ＭＳ 明朝" w:hint="eastAsia"/>
          <w:spacing w:val="-4"/>
          <w:kern w:val="0"/>
          <w:sz w:val="22"/>
          <w:fitText w:val="8339" w:id="-473636864"/>
        </w:rPr>
        <w:t>等</w:t>
      </w:r>
    </w:p>
    <w:p w14:paraId="3AF5AAA6" w14:textId="64ABC13C" w:rsidR="00564B57" w:rsidRPr="008C385B" w:rsidRDefault="00564B57" w:rsidP="00564B57">
      <w:pPr>
        <w:autoSpaceDE w:val="0"/>
        <w:autoSpaceDN w:val="0"/>
        <w:snapToGrid w:val="0"/>
        <w:spacing w:line="360" w:lineRule="auto"/>
        <w:ind w:leftChars="300" w:left="777"/>
        <w:jc w:val="left"/>
        <w:rPr>
          <w:rFonts w:ascii="ＭＳ 明朝" w:eastAsia="ＭＳ 明朝" w:hAnsi="ＭＳ 明朝"/>
          <w:sz w:val="22"/>
        </w:rPr>
      </w:pPr>
      <w:r w:rsidRPr="008C385B">
        <w:rPr>
          <w:rFonts w:ascii="ＭＳ 明朝" w:eastAsia="ＭＳ 明朝" w:hAnsi="ＭＳ 明朝" w:hint="eastAsia"/>
          <w:sz w:val="22"/>
        </w:rPr>
        <w:t>所在地　〒</w:t>
      </w:r>
    </w:p>
    <w:p w14:paraId="7CD4DD42" w14:textId="54B32F72" w:rsidR="003F66FE" w:rsidRPr="008C385B" w:rsidRDefault="003F66FE" w:rsidP="00564B57">
      <w:pPr>
        <w:autoSpaceDE w:val="0"/>
        <w:autoSpaceDN w:val="0"/>
        <w:snapToGrid w:val="0"/>
        <w:spacing w:line="360" w:lineRule="auto"/>
        <w:ind w:leftChars="300" w:left="777"/>
        <w:jc w:val="left"/>
        <w:rPr>
          <w:rFonts w:ascii="ＭＳ 明朝" w:eastAsia="ＭＳ 明朝" w:hAnsi="ＭＳ 明朝"/>
          <w:sz w:val="22"/>
        </w:rPr>
      </w:pPr>
      <w:r w:rsidRPr="008C385B">
        <w:rPr>
          <w:rFonts w:ascii="ＭＳ 明朝" w:eastAsia="ＭＳ 明朝" w:hAnsi="ＭＳ 明朝" w:hint="eastAsia"/>
          <w:sz w:val="22"/>
        </w:rPr>
        <w:t xml:space="preserve">名　称　</w:t>
      </w:r>
    </w:p>
    <w:p w14:paraId="69E20528" w14:textId="77777777" w:rsidR="009E6955" w:rsidRPr="008C385B" w:rsidRDefault="009E6955" w:rsidP="00564B57">
      <w:pPr>
        <w:autoSpaceDE w:val="0"/>
        <w:autoSpaceDN w:val="0"/>
        <w:snapToGrid w:val="0"/>
        <w:spacing w:line="360" w:lineRule="auto"/>
        <w:ind w:leftChars="300" w:left="777"/>
        <w:jc w:val="left"/>
        <w:rPr>
          <w:rFonts w:ascii="ＭＳ 明朝" w:eastAsia="ＭＳ 明朝" w:hAnsi="ＭＳ 明朝"/>
          <w:sz w:val="22"/>
        </w:rPr>
      </w:pPr>
    </w:p>
    <w:p w14:paraId="096360E3" w14:textId="07F9C4D2" w:rsidR="00E13ED3" w:rsidRPr="008C385B" w:rsidRDefault="00564B57" w:rsidP="009E6955">
      <w:pPr>
        <w:autoSpaceDE w:val="0"/>
        <w:autoSpaceDN w:val="0"/>
        <w:ind w:left="269" w:hangingChars="100" w:hanging="269"/>
        <w:jc w:val="left"/>
        <w:rPr>
          <w:rFonts w:ascii="ＭＳ 明朝" w:eastAsia="ＭＳ 明朝" w:hAnsi="ＭＳ 明朝"/>
          <w:sz w:val="22"/>
        </w:rPr>
        <w:sectPr w:rsidR="00E13ED3" w:rsidRPr="008C385B" w:rsidSect="00155292">
          <w:type w:val="continuous"/>
          <w:pgSz w:w="11906" w:h="16838"/>
          <w:pgMar w:top="1418" w:right="1418" w:bottom="1134" w:left="1418" w:header="851" w:footer="992" w:gutter="0"/>
          <w:cols w:space="425"/>
          <w:docGrid w:type="linesAndChars" w:linePitch="386" w:charSpace="10064"/>
        </w:sectPr>
      </w:pPr>
      <w:r w:rsidRPr="008C385B">
        <w:rPr>
          <w:rFonts w:ascii="ＭＳ 明朝" w:eastAsia="ＭＳ 明朝" w:hAnsi="ＭＳ 明朝" w:hint="eastAsia"/>
          <w:sz w:val="22"/>
        </w:rPr>
        <w:t>６</w:t>
      </w:r>
      <w:r w:rsidR="00EA6AD1" w:rsidRPr="008C385B">
        <w:rPr>
          <w:rFonts w:ascii="ＭＳ 明朝" w:eastAsia="ＭＳ 明朝" w:hAnsi="ＭＳ 明朝" w:hint="eastAsia"/>
          <w:sz w:val="22"/>
        </w:rPr>
        <w:t xml:space="preserve">　</w:t>
      </w:r>
      <w:r w:rsidR="00E13ED3" w:rsidRPr="008C385B">
        <w:rPr>
          <w:rFonts w:ascii="ＭＳ 明朝" w:eastAsia="ＭＳ 明朝" w:hAnsi="ＭＳ 明朝" w:hint="eastAsia"/>
          <w:sz w:val="22"/>
        </w:rPr>
        <w:t>横須賀市以外の</w:t>
      </w:r>
      <w:r w:rsidR="009E6955" w:rsidRPr="008C385B">
        <w:rPr>
          <w:rFonts w:ascii="ＭＳ 明朝" w:eastAsia="ＭＳ 明朝" w:hAnsi="ＭＳ 明朝" w:hint="eastAsia"/>
          <w:sz w:val="22"/>
        </w:rPr>
        <w:t>人口30万人以上の水道事業体</w:t>
      </w:r>
      <w:r w:rsidR="00572FDC" w:rsidRPr="008C385B">
        <w:rPr>
          <w:rFonts w:ascii="ＭＳ 明朝" w:eastAsia="ＭＳ 明朝" w:hAnsi="ＭＳ 明朝" w:hint="eastAsia"/>
          <w:sz w:val="22"/>
        </w:rPr>
        <w:t>およ</w:t>
      </w:r>
      <w:r w:rsidR="009E6955" w:rsidRPr="008C385B">
        <w:rPr>
          <w:rFonts w:ascii="ＭＳ 明朝" w:eastAsia="ＭＳ 明朝" w:hAnsi="ＭＳ 明朝" w:hint="eastAsia"/>
          <w:sz w:val="22"/>
        </w:rPr>
        <w:t>び下水道事業体での主な</w:t>
      </w:r>
      <w:r w:rsidR="00701AE4" w:rsidRPr="008C385B">
        <w:rPr>
          <w:rFonts w:ascii="ＭＳ 明朝" w:eastAsia="ＭＳ 明朝" w:hAnsi="ＭＳ 明朝" w:hint="eastAsia"/>
          <w:sz w:val="22"/>
        </w:rPr>
        <w:t>導入</w:t>
      </w:r>
      <w:r w:rsidR="009E6955" w:rsidRPr="008C385B">
        <w:rPr>
          <w:rFonts w:ascii="ＭＳ 明朝" w:eastAsia="ＭＳ 明朝" w:hAnsi="ＭＳ 明朝" w:hint="eastAsia"/>
          <w:sz w:val="22"/>
        </w:rPr>
        <w:t>実績</w:t>
      </w:r>
      <w:r w:rsidR="000A61A6" w:rsidRPr="008C385B">
        <w:rPr>
          <w:rFonts w:ascii="ＭＳ 明朝" w:eastAsia="ＭＳ 明朝" w:hAnsi="ＭＳ 明朝" w:hint="eastAsia"/>
          <w:sz w:val="22"/>
        </w:rPr>
        <w:t>（直近10年間）</w:t>
      </w:r>
    </w:p>
    <w:tbl>
      <w:tblPr>
        <w:tblStyle w:val="a7"/>
        <w:tblW w:w="0" w:type="auto"/>
        <w:tblLook w:val="04A0" w:firstRow="1" w:lastRow="0" w:firstColumn="1" w:lastColumn="0" w:noHBand="0" w:noVBand="1"/>
      </w:tblPr>
      <w:tblGrid>
        <w:gridCol w:w="433"/>
        <w:gridCol w:w="2192"/>
        <w:gridCol w:w="1385"/>
        <w:gridCol w:w="2069"/>
        <w:gridCol w:w="2981"/>
      </w:tblGrid>
      <w:tr w:rsidR="008C385B" w:rsidRPr="008C385B" w14:paraId="4FF629CB" w14:textId="77777777" w:rsidTr="0036322A">
        <w:tc>
          <w:tcPr>
            <w:tcW w:w="433" w:type="dxa"/>
            <w:vAlign w:val="center"/>
          </w:tcPr>
          <w:p w14:paraId="4488AAF9" w14:textId="77777777" w:rsidR="00FA753B" w:rsidRPr="008C385B" w:rsidRDefault="00B774B3" w:rsidP="00B774B3">
            <w:pPr>
              <w:autoSpaceDE w:val="0"/>
              <w:autoSpaceDN w:val="0"/>
              <w:spacing w:line="276" w:lineRule="auto"/>
              <w:jc w:val="center"/>
              <w:rPr>
                <w:rFonts w:ascii="ＭＳ 明朝" w:eastAsia="ＭＳ 明朝" w:hAnsi="ＭＳ 明朝"/>
                <w:sz w:val="20"/>
                <w:szCs w:val="20"/>
              </w:rPr>
            </w:pPr>
            <w:r w:rsidRPr="008C385B">
              <w:rPr>
                <w:rFonts w:ascii="ＭＳ 明朝" w:eastAsia="ＭＳ 明朝" w:hAnsi="ＭＳ 明朝" w:hint="eastAsia"/>
                <w:sz w:val="20"/>
                <w:szCs w:val="20"/>
              </w:rPr>
              <w:t>区分</w:t>
            </w:r>
          </w:p>
        </w:tc>
        <w:tc>
          <w:tcPr>
            <w:tcW w:w="2256" w:type="dxa"/>
            <w:vAlign w:val="center"/>
          </w:tcPr>
          <w:p w14:paraId="4A13E960" w14:textId="77777777" w:rsidR="00FA753B" w:rsidRPr="008C385B" w:rsidRDefault="00FA753B" w:rsidP="00FA753B">
            <w:pPr>
              <w:autoSpaceDE w:val="0"/>
              <w:autoSpaceDN w:val="0"/>
              <w:spacing w:line="276" w:lineRule="auto"/>
              <w:jc w:val="center"/>
              <w:rPr>
                <w:rFonts w:ascii="ＭＳ 明朝" w:eastAsia="ＭＳ 明朝" w:hAnsi="ＭＳ 明朝"/>
                <w:sz w:val="22"/>
              </w:rPr>
            </w:pPr>
            <w:r w:rsidRPr="008C385B">
              <w:rPr>
                <w:rFonts w:ascii="ＭＳ 明朝" w:eastAsia="ＭＳ 明朝" w:hAnsi="ＭＳ 明朝" w:hint="eastAsia"/>
                <w:sz w:val="22"/>
              </w:rPr>
              <w:t>事業体名</w:t>
            </w:r>
          </w:p>
        </w:tc>
        <w:tc>
          <w:tcPr>
            <w:tcW w:w="1412" w:type="dxa"/>
            <w:vAlign w:val="center"/>
          </w:tcPr>
          <w:p w14:paraId="78ECD652" w14:textId="5CA92653" w:rsidR="00FA753B" w:rsidRPr="008C385B" w:rsidRDefault="00FA753B" w:rsidP="00FA753B">
            <w:pPr>
              <w:autoSpaceDE w:val="0"/>
              <w:autoSpaceDN w:val="0"/>
              <w:spacing w:line="276" w:lineRule="auto"/>
              <w:jc w:val="center"/>
              <w:rPr>
                <w:rFonts w:ascii="ＭＳ 明朝" w:eastAsia="ＭＳ 明朝" w:hAnsi="ＭＳ 明朝"/>
                <w:sz w:val="22"/>
              </w:rPr>
            </w:pPr>
            <w:r w:rsidRPr="008C385B">
              <w:rPr>
                <w:rFonts w:ascii="ＭＳ 明朝" w:eastAsia="ＭＳ 明朝" w:hAnsi="ＭＳ 明朝" w:hint="eastAsia"/>
                <w:sz w:val="22"/>
              </w:rPr>
              <w:t>人口</w:t>
            </w:r>
          </w:p>
          <w:p w14:paraId="30E70ED0" w14:textId="77777777" w:rsidR="00FA753B" w:rsidRPr="008C385B" w:rsidRDefault="00FA753B" w:rsidP="00FA753B">
            <w:pPr>
              <w:autoSpaceDE w:val="0"/>
              <w:autoSpaceDN w:val="0"/>
              <w:spacing w:line="276" w:lineRule="auto"/>
              <w:jc w:val="center"/>
              <w:rPr>
                <w:rFonts w:ascii="ＭＳ 明朝" w:eastAsia="ＭＳ 明朝" w:hAnsi="ＭＳ 明朝"/>
                <w:sz w:val="22"/>
              </w:rPr>
            </w:pPr>
            <w:r w:rsidRPr="008C385B">
              <w:rPr>
                <w:rFonts w:ascii="ＭＳ 明朝" w:eastAsia="ＭＳ 明朝" w:hAnsi="ＭＳ 明朝" w:hint="eastAsia"/>
                <w:sz w:val="22"/>
              </w:rPr>
              <w:t>（万人）</w:t>
            </w:r>
          </w:p>
        </w:tc>
        <w:tc>
          <w:tcPr>
            <w:tcW w:w="2115" w:type="dxa"/>
            <w:vAlign w:val="center"/>
          </w:tcPr>
          <w:p w14:paraId="2B300154" w14:textId="77777777" w:rsidR="00FA753B" w:rsidRPr="008C385B" w:rsidRDefault="00FA753B" w:rsidP="00FA753B">
            <w:pPr>
              <w:autoSpaceDE w:val="0"/>
              <w:autoSpaceDN w:val="0"/>
              <w:spacing w:line="276" w:lineRule="auto"/>
              <w:jc w:val="center"/>
              <w:rPr>
                <w:rFonts w:ascii="ＭＳ 明朝" w:eastAsia="ＭＳ 明朝" w:hAnsi="ＭＳ 明朝"/>
                <w:sz w:val="22"/>
              </w:rPr>
            </w:pPr>
            <w:r w:rsidRPr="008C385B">
              <w:rPr>
                <w:rFonts w:ascii="ＭＳ 明朝" w:eastAsia="ＭＳ 明朝" w:hAnsi="ＭＳ 明朝" w:hint="eastAsia"/>
                <w:sz w:val="22"/>
              </w:rPr>
              <w:t>契約期間</w:t>
            </w:r>
          </w:p>
        </w:tc>
        <w:tc>
          <w:tcPr>
            <w:tcW w:w="3070" w:type="dxa"/>
            <w:vAlign w:val="center"/>
          </w:tcPr>
          <w:p w14:paraId="6BAFBD18" w14:textId="77777777" w:rsidR="00FA753B" w:rsidRPr="008C385B" w:rsidRDefault="0036322A" w:rsidP="00FA753B">
            <w:pPr>
              <w:autoSpaceDE w:val="0"/>
              <w:autoSpaceDN w:val="0"/>
              <w:spacing w:line="276" w:lineRule="auto"/>
              <w:jc w:val="center"/>
              <w:rPr>
                <w:rFonts w:ascii="ＭＳ 明朝" w:eastAsia="ＭＳ 明朝" w:hAnsi="ＭＳ 明朝"/>
                <w:sz w:val="22"/>
              </w:rPr>
            </w:pPr>
            <w:r w:rsidRPr="008C385B">
              <w:rPr>
                <w:rFonts w:ascii="ＭＳ 明朝" w:eastAsia="ＭＳ 明朝" w:hAnsi="ＭＳ 明朝" w:hint="eastAsia"/>
                <w:sz w:val="22"/>
              </w:rPr>
              <w:t>主な</w:t>
            </w:r>
            <w:r w:rsidR="00FA753B" w:rsidRPr="008C385B">
              <w:rPr>
                <w:rFonts w:ascii="ＭＳ 明朝" w:eastAsia="ＭＳ 明朝" w:hAnsi="ＭＳ 明朝" w:hint="eastAsia"/>
                <w:sz w:val="22"/>
              </w:rPr>
              <w:t>業務内容</w:t>
            </w:r>
            <w:r w:rsidRPr="008C385B">
              <w:rPr>
                <w:rFonts w:ascii="ＭＳ 明朝" w:eastAsia="ＭＳ 明朝" w:hAnsi="ＭＳ 明朝" w:hint="eastAsia"/>
                <w:sz w:val="22"/>
              </w:rPr>
              <w:t>（業務名）</w:t>
            </w:r>
          </w:p>
        </w:tc>
      </w:tr>
      <w:tr w:rsidR="008C385B" w:rsidRPr="008C385B" w14:paraId="19ADE60A" w14:textId="77777777" w:rsidTr="00564B57">
        <w:trPr>
          <w:trHeight w:val="575"/>
        </w:trPr>
        <w:tc>
          <w:tcPr>
            <w:tcW w:w="433" w:type="dxa"/>
            <w:vAlign w:val="center"/>
          </w:tcPr>
          <w:p w14:paraId="31AE3620" w14:textId="77777777" w:rsidR="0036322A" w:rsidRPr="008C385B" w:rsidRDefault="0036322A" w:rsidP="00564B57">
            <w:pPr>
              <w:autoSpaceDE w:val="0"/>
              <w:autoSpaceDN w:val="0"/>
              <w:snapToGrid w:val="0"/>
              <w:jc w:val="center"/>
              <w:rPr>
                <w:rFonts w:ascii="ＭＳ 明朝" w:eastAsia="ＭＳ 明朝" w:hAnsi="ＭＳ 明朝"/>
                <w:szCs w:val="21"/>
              </w:rPr>
            </w:pPr>
            <w:r w:rsidRPr="008C385B">
              <w:rPr>
                <w:rFonts w:ascii="ＭＳ 明朝" w:eastAsia="ＭＳ 明朝" w:hAnsi="ＭＳ 明朝" w:hint="eastAsia"/>
                <w:szCs w:val="21"/>
              </w:rPr>
              <w:t>-</w:t>
            </w:r>
          </w:p>
        </w:tc>
        <w:tc>
          <w:tcPr>
            <w:tcW w:w="2256" w:type="dxa"/>
            <w:vAlign w:val="center"/>
          </w:tcPr>
          <w:p w14:paraId="035F3A40" w14:textId="77777777" w:rsidR="0036322A" w:rsidRPr="008C385B" w:rsidRDefault="0036322A" w:rsidP="00564B57">
            <w:pPr>
              <w:autoSpaceDE w:val="0"/>
              <w:autoSpaceDN w:val="0"/>
              <w:snapToGrid w:val="0"/>
              <w:rPr>
                <w:rFonts w:ascii="ＭＳ 明朝" w:eastAsia="ＭＳ 明朝" w:hAnsi="ＭＳ 明朝"/>
                <w:sz w:val="20"/>
                <w:szCs w:val="20"/>
              </w:rPr>
            </w:pPr>
            <w:r w:rsidRPr="008C385B">
              <w:rPr>
                <w:rFonts w:ascii="ＭＳ 明朝" w:eastAsia="ＭＳ 明朝" w:hAnsi="ＭＳ 明朝" w:hint="eastAsia"/>
                <w:sz w:val="20"/>
                <w:szCs w:val="20"/>
              </w:rPr>
              <w:t xml:space="preserve">(記入例)　　</w:t>
            </w:r>
          </w:p>
          <w:p w14:paraId="774A6DCE" w14:textId="77777777" w:rsidR="0036322A" w:rsidRPr="008C385B" w:rsidRDefault="0036322A" w:rsidP="00564B57">
            <w:pPr>
              <w:autoSpaceDE w:val="0"/>
              <w:autoSpaceDN w:val="0"/>
              <w:snapToGrid w:val="0"/>
              <w:rPr>
                <w:rFonts w:ascii="ＭＳ 明朝" w:eastAsia="ＭＳ 明朝" w:hAnsi="ＭＳ 明朝"/>
                <w:sz w:val="20"/>
                <w:szCs w:val="20"/>
              </w:rPr>
            </w:pPr>
            <w:r w:rsidRPr="008C385B">
              <w:rPr>
                <w:rFonts w:ascii="ＭＳ 明朝" w:eastAsia="ＭＳ 明朝" w:hAnsi="ＭＳ 明朝" w:hint="eastAsia"/>
                <w:sz w:val="20"/>
                <w:szCs w:val="20"/>
              </w:rPr>
              <w:t>横須賀市上下水道局</w:t>
            </w:r>
          </w:p>
        </w:tc>
        <w:tc>
          <w:tcPr>
            <w:tcW w:w="1412" w:type="dxa"/>
            <w:vAlign w:val="center"/>
          </w:tcPr>
          <w:p w14:paraId="7D637FC1" w14:textId="77777777" w:rsidR="0036322A" w:rsidRPr="008C385B" w:rsidRDefault="0036322A" w:rsidP="00564B57">
            <w:pPr>
              <w:autoSpaceDE w:val="0"/>
              <w:autoSpaceDN w:val="0"/>
              <w:snapToGrid w:val="0"/>
              <w:jc w:val="center"/>
              <w:rPr>
                <w:rFonts w:ascii="ＭＳ 明朝" w:eastAsia="ＭＳ 明朝" w:hAnsi="ＭＳ 明朝"/>
                <w:szCs w:val="21"/>
              </w:rPr>
            </w:pPr>
            <w:r w:rsidRPr="008C385B">
              <w:rPr>
                <w:rFonts w:ascii="ＭＳ 明朝" w:eastAsia="ＭＳ 明朝" w:hAnsi="ＭＳ 明朝" w:hint="eastAsia"/>
                <w:szCs w:val="21"/>
              </w:rPr>
              <w:t>38</w:t>
            </w:r>
          </w:p>
        </w:tc>
        <w:tc>
          <w:tcPr>
            <w:tcW w:w="2115" w:type="dxa"/>
            <w:vAlign w:val="center"/>
          </w:tcPr>
          <w:p w14:paraId="6D28FC22" w14:textId="77777777" w:rsidR="0036322A" w:rsidRPr="008C385B" w:rsidRDefault="0036322A" w:rsidP="00564B57">
            <w:pPr>
              <w:autoSpaceDE w:val="0"/>
              <w:autoSpaceDN w:val="0"/>
              <w:snapToGrid w:val="0"/>
              <w:ind w:firstLineChars="200" w:firstLine="453"/>
              <w:rPr>
                <w:rFonts w:ascii="ＭＳ 明朝" w:eastAsia="ＭＳ 明朝" w:hAnsi="ＭＳ 明朝"/>
                <w:szCs w:val="21"/>
              </w:rPr>
            </w:pPr>
            <w:r w:rsidRPr="008C385B">
              <w:rPr>
                <w:rFonts w:ascii="ＭＳ 明朝" w:eastAsia="ＭＳ 明朝" w:hAnsi="ＭＳ 明朝" w:hint="eastAsia"/>
                <w:szCs w:val="21"/>
              </w:rPr>
              <w:t>平成30年４月</w:t>
            </w:r>
          </w:p>
          <w:p w14:paraId="585D8947" w14:textId="77777777" w:rsidR="0036322A" w:rsidRPr="008C385B" w:rsidRDefault="0036322A" w:rsidP="00564B57">
            <w:pPr>
              <w:autoSpaceDE w:val="0"/>
              <w:autoSpaceDN w:val="0"/>
              <w:snapToGrid w:val="0"/>
              <w:ind w:firstLineChars="100" w:firstLine="227"/>
              <w:rPr>
                <w:rFonts w:ascii="ＭＳ 明朝" w:eastAsia="ＭＳ 明朝" w:hAnsi="ＭＳ 明朝"/>
                <w:szCs w:val="21"/>
              </w:rPr>
            </w:pPr>
            <w:r w:rsidRPr="008C385B">
              <w:rPr>
                <w:rFonts w:ascii="ＭＳ 明朝" w:eastAsia="ＭＳ 明朝" w:hAnsi="ＭＳ 明朝" w:hint="eastAsia"/>
                <w:szCs w:val="21"/>
              </w:rPr>
              <w:t>～令和４年３月</w:t>
            </w:r>
          </w:p>
        </w:tc>
        <w:tc>
          <w:tcPr>
            <w:tcW w:w="3070" w:type="dxa"/>
            <w:vAlign w:val="center"/>
          </w:tcPr>
          <w:p w14:paraId="17685C69" w14:textId="77777777" w:rsidR="0036322A" w:rsidRPr="008C385B" w:rsidRDefault="0036322A" w:rsidP="00564B57">
            <w:pPr>
              <w:autoSpaceDE w:val="0"/>
              <w:autoSpaceDN w:val="0"/>
              <w:snapToGrid w:val="0"/>
              <w:jc w:val="center"/>
              <w:rPr>
                <w:rFonts w:ascii="ＭＳ 明朝" w:eastAsia="ＭＳ 明朝" w:hAnsi="ＭＳ 明朝"/>
                <w:sz w:val="22"/>
              </w:rPr>
            </w:pPr>
            <w:r w:rsidRPr="008C385B">
              <w:rPr>
                <w:rFonts w:ascii="ＭＳ 明朝" w:eastAsia="ＭＳ 明朝" w:hAnsi="ＭＳ 明朝" w:hint="eastAsia"/>
                <w:sz w:val="22"/>
              </w:rPr>
              <w:t>給排水</w:t>
            </w:r>
            <w:r w:rsidR="00207E0F" w:rsidRPr="008C385B">
              <w:rPr>
                <w:rFonts w:ascii="ＭＳ 明朝" w:eastAsia="ＭＳ 明朝" w:hAnsi="ＭＳ 明朝" w:hint="eastAsia"/>
                <w:sz w:val="22"/>
              </w:rPr>
              <w:t>設備工事等</w:t>
            </w:r>
            <w:r w:rsidRPr="008C385B">
              <w:rPr>
                <w:rFonts w:ascii="ＭＳ 明朝" w:eastAsia="ＭＳ 明朝" w:hAnsi="ＭＳ 明朝" w:hint="eastAsia"/>
                <w:sz w:val="22"/>
              </w:rPr>
              <w:t>電子申請受付システム</w:t>
            </w:r>
          </w:p>
        </w:tc>
      </w:tr>
      <w:tr w:rsidR="008C385B" w:rsidRPr="008C385B" w14:paraId="1223BFFD" w14:textId="77777777" w:rsidTr="00F93D93">
        <w:trPr>
          <w:trHeight w:val="741"/>
        </w:trPr>
        <w:tc>
          <w:tcPr>
            <w:tcW w:w="433" w:type="dxa"/>
            <w:vAlign w:val="center"/>
          </w:tcPr>
          <w:p w14:paraId="3F5EC275" w14:textId="77777777" w:rsidR="0036322A" w:rsidRPr="008C385B" w:rsidRDefault="0036322A" w:rsidP="00B774B3">
            <w:pPr>
              <w:autoSpaceDE w:val="0"/>
              <w:autoSpaceDN w:val="0"/>
              <w:jc w:val="center"/>
              <w:rPr>
                <w:rFonts w:ascii="ＭＳ 明朝" w:eastAsia="ＭＳ 明朝" w:hAnsi="ＭＳ 明朝"/>
                <w:sz w:val="22"/>
              </w:rPr>
            </w:pPr>
            <w:r w:rsidRPr="008C385B">
              <w:rPr>
                <w:rFonts w:ascii="ＭＳ 明朝" w:eastAsia="ＭＳ 明朝" w:hAnsi="ＭＳ 明朝" w:hint="eastAsia"/>
                <w:sz w:val="22"/>
              </w:rPr>
              <w:t>1</w:t>
            </w:r>
          </w:p>
        </w:tc>
        <w:tc>
          <w:tcPr>
            <w:tcW w:w="2256" w:type="dxa"/>
            <w:vAlign w:val="center"/>
          </w:tcPr>
          <w:p w14:paraId="3156DE84" w14:textId="77777777" w:rsidR="0036322A" w:rsidRPr="008C385B" w:rsidRDefault="0036322A" w:rsidP="00FA753B">
            <w:pPr>
              <w:autoSpaceDE w:val="0"/>
              <w:autoSpaceDN w:val="0"/>
              <w:rPr>
                <w:rFonts w:ascii="ＭＳ 明朝" w:eastAsia="ＭＳ 明朝" w:hAnsi="ＭＳ 明朝"/>
                <w:szCs w:val="21"/>
              </w:rPr>
            </w:pPr>
          </w:p>
        </w:tc>
        <w:tc>
          <w:tcPr>
            <w:tcW w:w="1412" w:type="dxa"/>
            <w:vAlign w:val="center"/>
          </w:tcPr>
          <w:p w14:paraId="6CA349E3" w14:textId="77777777" w:rsidR="0036322A" w:rsidRPr="008C385B" w:rsidRDefault="0036322A" w:rsidP="00B774B3">
            <w:pPr>
              <w:autoSpaceDE w:val="0"/>
              <w:autoSpaceDN w:val="0"/>
              <w:jc w:val="center"/>
              <w:rPr>
                <w:rFonts w:ascii="ＭＳ 明朝" w:eastAsia="ＭＳ 明朝" w:hAnsi="ＭＳ 明朝"/>
                <w:szCs w:val="21"/>
              </w:rPr>
            </w:pPr>
          </w:p>
        </w:tc>
        <w:tc>
          <w:tcPr>
            <w:tcW w:w="2115" w:type="dxa"/>
            <w:vAlign w:val="center"/>
          </w:tcPr>
          <w:p w14:paraId="4F5684CC" w14:textId="77777777" w:rsidR="0036322A" w:rsidRPr="008C385B" w:rsidRDefault="0036322A" w:rsidP="00FA753B">
            <w:pPr>
              <w:autoSpaceDE w:val="0"/>
              <w:autoSpaceDN w:val="0"/>
              <w:rPr>
                <w:rFonts w:ascii="ＭＳ 明朝" w:eastAsia="ＭＳ 明朝" w:hAnsi="ＭＳ 明朝"/>
                <w:szCs w:val="21"/>
              </w:rPr>
            </w:pPr>
          </w:p>
        </w:tc>
        <w:tc>
          <w:tcPr>
            <w:tcW w:w="3070" w:type="dxa"/>
            <w:vAlign w:val="center"/>
          </w:tcPr>
          <w:p w14:paraId="45315F59" w14:textId="77777777" w:rsidR="0036322A" w:rsidRPr="008C385B" w:rsidRDefault="0036322A" w:rsidP="00FA753B">
            <w:pPr>
              <w:autoSpaceDE w:val="0"/>
              <w:autoSpaceDN w:val="0"/>
              <w:jc w:val="center"/>
              <w:rPr>
                <w:rFonts w:ascii="ＭＳ 明朝" w:eastAsia="ＭＳ 明朝" w:hAnsi="ＭＳ 明朝"/>
                <w:sz w:val="22"/>
              </w:rPr>
            </w:pPr>
          </w:p>
        </w:tc>
      </w:tr>
      <w:tr w:rsidR="008C385B" w:rsidRPr="008C385B" w14:paraId="6ED42035" w14:textId="77777777" w:rsidTr="00F93D93">
        <w:trPr>
          <w:trHeight w:val="741"/>
        </w:trPr>
        <w:tc>
          <w:tcPr>
            <w:tcW w:w="433" w:type="dxa"/>
            <w:vAlign w:val="center"/>
          </w:tcPr>
          <w:p w14:paraId="0088FA8C" w14:textId="77777777" w:rsidR="0036322A" w:rsidRPr="008C385B" w:rsidRDefault="0036322A" w:rsidP="00B774B3">
            <w:pPr>
              <w:autoSpaceDE w:val="0"/>
              <w:autoSpaceDN w:val="0"/>
              <w:jc w:val="center"/>
              <w:rPr>
                <w:rFonts w:ascii="ＭＳ 明朝" w:eastAsia="ＭＳ 明朝" w:hAnsi="ＭＳ 明朝"/>
                <w:sz w:val="22"/>
              </w:rPr>
            </w:pPr>
            <w:r w:rsidRPr="008C385B">
              <w:rPr>
                <w:rFonts w:ascii="ＭＳ 明朝" w:eastAsia="ＭＳ 明朝" w:hAnsi="ＭＳ 明朝" w:hint="eastAsia"/>
                <w:sz w:val="22"/>
              </w:rPr>
              <w:t>2</w:t>
            </w:r>
          </w:p>
        </w:tc>
        <w:tc>
          <w:tcPr>
            <w:tcW w:w="2256" w:type="dxa"/>
            <w:vAlign w:val="center"/>
          </w:tcPr>
          <w:p w14:paraId="220071BA" w14:textId="77777777" w:rsidR="0036322A" w:rsidRPr="008C385B" w:rsidRDefault="0036322A" w:rsidP="00FA753B">
            <w:pPr>
              <w:autoSpaceDE w:val="0"/>
              <w:autoSpaceDN w:val="0"/>
              <w:rPr>
                <w:rFonts w:ascii="ＭＳ 明朝" w:eastAsia="ＭＳ 明朝" w:hAnsi="ＭＳ 明朝"/>
                <w:szCs w:val="21"/>
              </w:rPr>
            </w:pPr>
          </w:p>
        </w:tc>
        <w:tc>
          <w:tcPr>
            <w:tcW w:w="1412" w:type="dxa"/>
            <w:vAlign w:val="center"/>
          </w:tcPr>
          <w:p w14:paraId="0617AE23" w14:textId="77777777" w:rsidR="0036322A" w:rsidRPr="008C385B" w:rsidRDefault="0036322A" w:rsidP="00B774B3">
            <w:pPr>
              <w:autoSpaceDE w:val="0"/>
              <w:autoSpaceDN w:val="0"/>
              <w:jc w:val="center"/>
              <w:rPr>
                <w:rFonts w:ascii="ＭＳ 明朝" w:eastAsia="ＭＳ 明朝" w:hAnsi="ＭＳ 明朝"/>
                <w:szCs w:val="21"/>
              </w:rPr>
            </w:pPr>
          </w:p>
        </w:tc>
        <w:tc>
          <w:tcPr>
            <w:tcW w:w="2115" w:type="dxa"/>
            <w:vAlign w:val="center"/>
          </w:tcPr>
          <w:p w14:paraId="55803138" w14:textId="77777777" w:rsidR="0036322A" w:rsidRPr="008C385B" w:rsidRDefault="0036322A" w:rsidP="00FA753B">
            <w:pPr>
              <w:autoSpaceDE w:val="0"/>
              <w:autoSpaceDN w:val="0"/>
              <w:rPr>
                <w:rFonts w:ascii="ＭＳ 明朝" w:eastAsia="ＭＳ 明朝" w:hAnsi="ＭＳ 明朝"/>
                <w:szCs w:val="21"/>
              </w:rPr>
            </w:pPr>
          </w:p>
        </w:tc>
        <w:tc>
          <w:tcPr>
            <w:tcW w:w="3070" w:type="dxa"/>
            <w:vAlign w:val="center"/>
          </w:tcPr>
          <w:p w14:paraId="31ED11E4" w14:textId="77777777" w:rsidR="0036322A" w:rsidRPr="008C385B" w:rsidRDefault="0036322A" w:rsidP="00FA753B">
            <w:pPr>
              <w:autoSpaceDE w:val="0"/>
              <w:autoSpaceDN w:val="0"/>
              <w:jc w:val="center"/>
              <w:rPr>
                <w:rFonts w:ascii="ＭＳ 明朝" w:eastAsia="ＭＳ 明朝" w:hAnsi="ＭＳ 明朝"/>
                <w:sz w:val="22"/>
              </w:rPr>
            </w:pPr>
          </w:p>
        </w:tc>
      </w:tr>
      <w:tr w:rsidR="008C385B" w:rsidRPr="008C385B" w14:paraId="797BC579" w14:textId="77777777" w:rsidTr="00F93D93">
        <w:trPr>
          <w:trHeight w:val="741"/>
        </w:trPr>
        <w:tc>
          <w:tcPr>
            <w:tcW w:w="433" w:type="dxa"/>
            <w:vAlign w:val="center"/>
          </w:tcPr>
          <w:p w14:paraId="5AE47CED" w14:textId="77777777" w:rsidR="0036322A" w:rsidRPr="008C385B" w:rsidRDefault="0036322A" w:rsidP="00B774B3">
            <w:pPr>
              <w:autoSpaceDE w:val="0"/>
              <w:autoSpaceDN w:val="0"/>
              <w:jc w:val="center"/>
              <w:rPr>
                <w:rFonts w:ascii="ＭＳ 明朝" w:eastAsia="ＭＳ 明朝" w:hAnsi="ＭＳ 明朝"/>
                <w:sz w:val="22"/>
              </w:rPr>
            </w:pPr>
            <w:r w:rsidRPr="008C385B">
              <w:rPr>
                <w:rFonts w:ascii="ＭＳ 明朝" w:eastAsia="ＭＳ 明朝" w:hAnsi="ＭＳ 明朝" w:hint="eastAsia"/>
                <w:sz w:val="22"/>
              </w:rPr>
              <w:t>3</w:t>
            </w:r>
          </w:p>
        </w:tc>
        <w:tc>
          <w:tcPr>
            <w:tcW w:w="2256" w:type="dxa"/>
            <w:vAlign w:val="center"/>
          </w:tcPr>
          <w:p w14:paraId="0A996AB1" w14:textId="77777777" w:rsidR="0036322A" w:rsidRPr="008C385B" w:rsidRDefault="0036322A" w:rsidP="00FA753B">
            <w:pPr>
              <w:autoSpaceDE w:val="0"/>
              <w:autoSpaceDN w:val="0"/>
              <w:rPr>
                <w:rFonts w:ascii="ＭＳ 明朝" w:eastAsia="ＭＳ 明朝" w:hAnsi="ＭＳ 明朝"/>
                <w:szCs w:val="21"/>
              </w:rPr>
            </w:pPr>
          </w:p>
        </w:tc>
        <w:tc>
          <w:tcPr>
            <w:tcW w:w="1412" w:type="dxa"/>
            <w:vAlign w:val="center"/>
          </w:tcPr>
          <w:p w14:paraId="3A9EAC91" w14:textId="77777777" w:rsidR="0036322A" w:rsidRPr="008C385B" w:rsidRDefault="0036322A" w:rsidP="00B774B3">
            <w:pPr>
              <w:autoSpaceDE w:val="0"/>
              <w:autoSpaceDN w:val="0"/>
              <w:jc w:val="center"/>
              <w:rPr>
                <w:rFonts w:ascii="ＭＳ 明朝" w:eastAsia="ＭＳ 明朝" w:hAnsi="ＭＳ 明朝"/>
                <w:szCs w:val="21"/>
              </w:rPr>
            </w:pPr>
          </w:p>
        </w:tc>
        <w:tc>
          <w:tcPr>
            <w:tcW w:w="2115" w:type="dxa"/>
            <w:vAlign w:val="center"/>
          </w:tcPr>
          <w:p w14:paraId="744F0D37" w14:textId="77777777" w:rsidR="0036322A" w:rsidRPr="008C385B" w:rsidRDefault="0036322A" w:rsidP="00FA753B">
            <w:pPr>
              <w:autoSpaceDE w:val="0"/>
              <w:autoSpaceDN w:val="0"/>
              <w:rPr>
                <w:rFonts w:ascii="ＭＳ 明朝" w:eastAsia="ＭＳ 明朝" w:hAnsi="ＭＳ 明朝"/>
                <w:szCs w:val="21"/>
              </w:rPr>
            </w:pPr>
          </w:p>
        </w:tc>
        <w:tc>
          <w:tcPr>
            <w:tcW w:w="3070" w:type="dxa"/>
            <w:vAlign w:val="center"/>
          </w:tcPr>
          <w:p w14:paraId="17BAEF51" w14:textId="77777777" w:rsidR="0036322A" w:rsidRPr="008C385B" w:rsidRDefault="0036322A" w:rsidP="00FA753B">
            <w:pPr>
              <w:autoSpaceDE w:val="0"/>
              <w:autoSpaceDN w:val="0"/>
              <w:jc w:val="center"/>
              <w:rPr>
                <w:rFonts w:ascii="ＭＳ 明朝" w:eastAsia="ＭＳ 明朝" w:hAnsi="ＭＳ 明朝"/>
                <w:sz w:val="22"/>
              </w:rPr>
            </w:pPr>
          </w:p>
        </w:tc>
      </w:tr>
      <w:tr w:rsidR="008C385B" w:rsidRPr="008C385B" w14:paraId="570E1740" w14:textId="77777777" w:rsidTr="00F93D93">
        <w:trPr>
          <w:trHeight w:val="741"/>
        </w:trPr>
        <w:tc>
          <w:tcPr>
            <w:tcW w:w="433" w:type="dxa"/>
            <w:vAlign w:val="center"/>
          </w:tcPr>
          <w:p w14:paraId="1C53A500" w14:textId="77777777" w:rsidR="0036322A" w:rsidRPr="008C385B" w:rsidRDefault="0036322A" w:rsidP="00B774B3">
            <w:pPr>
              <w:autoSpaceDE w:val="0"/>
              <w:autoSpaceDN w:val="0"/>
              <w:jc w:val="center"/>
              <w:rPr>
                <w:rFonts w:ascii="ＭＳ 明朝" w:eastAsia="ＭＳ 明朝" w:hAnsi="ＭＳ 明朝"/>
                <w:sz w:val="22"/>
              </w:rPr>
            </w:pPr>
            <w:r w:rsidRPr="008C385B">
              <w:rPr>
                <w:rFonts w:ascii="ＭＳ 明朝" w:eastAsia="ＭＳ 明朝" w:hAnsi="ＭＳ 明朝" w:hint="eastAsia"/>
                <w:sz w:val="22"/>
              </w:rPr>
              <w:t>4</w:t>
            </w:r>
          </w:p>
        </w:tc>
        <w:tc>
          <w:tcPr>
            <w:tcW w:w="2256" w:type="dxa"/>
            <w:vAlign w:val="center"/>
          </w:tcPr>
          <w:p w14:paraId="4FEDB628" w14:textId="77777777" w:rsidR="0036322A" w:rsidRPr="008C385B" w:rsidRDefault="0036322A" w:rsidP="00FA753B">
            <w:pPr>
              <w:autoSpaceDE w:val="0"/>
              <w:autoSpaceDN w:val="0"/>
              <w:rPr>
                <w:rFonts w:ascii="ＭＳ 明朝" w:eastAsia="ＭＳ 明朝" w:hAnsi="ＭＳ 明朝"/>
                <w:szCs w:val="21"/>
              </w:rPr>
            </w:pPr>
          </w:p>
        </w:tc>
        <w:tc>
          <w:tcPr>
            <w:tcW w:w="1412" w:type="dxa"/>
            <w:vAlign w:val="center"/>
          </w:tcPr>
          <w:p w14:paraId="6D720F78" w14:textId="77777777" w:rsidR="0036322A" w:rsidRPr="008C385B" w:rsidRDefault="0036322A" w:rsidP="00B774B3">
            <w:pPr>
              <w:autoSpaceDE w:val="0"/>
              <w:autoSpaceDN w:val="0"/>
              <w:jc w:val="center"/>
              <w:rPr>
                <w:rFonts w:ascii="ＭＳ 明朝" w:eastAsia="ＭＳ 明朝" w:hAnsi="ＭＳ 明朝"/>
                <w:szCs w:val="21"/>
              </w:rPr>
            </w:pPr>
          </w:p>
        </w:tc>
        <w:tc>
          <w:tcPr>
            <w:tcW w:w="2115" w:type="dxa"/>
            <w:vAlign w:val="center"/>
          </w:tcPr>
          <w:p w14:paraId="4BC860DC" w14:textId="77777777" w:rsidR="0036322A" w:rsidRPr="008C385B" w:rsidRDefault="0036322A" w:rsidP="00FA753B">
            <w:pPr>
              <w:autoSpaceDE w:val="0"/>
              <w:autoSpaceDN w:val="0"/>
              <w:rPr>
                <w:rFonts w:ascii="ＭＳ 明朝" w:eastAsia="ＭＳ 明朝" w:hAnsi="ＭＳ 明朝"/>
                <w:szCs w:val="21"/>
              </w:rPr>
            </w:pPr>
          </w:p>
        </w:tc>
        <w:tc>
          <w:tcPr>
            <w:tcW w:w="3070" w:type="dxa"/>
            <w:vAlign w:val="center"/>
          </w:tcPr>
          <w:p w14:paraId="6138B1E9" w14:textId="77777777" w:rsidR="0036322A" w:rsidRPr="008C385B" w:rsidRDefault="0036322A" w:rsidP="00FA753B">
            <w:pPr>
              <w:autoSpaceDE w:val="0"/>
              <w:autoSpaceDN w:val="0"/>
              <w:jc w:val="center"/>
              <w:rPr>
                <w:rFonts w:ascii="ＭＳ 明朝" w:eastAsia="ＭＳ 明朝" w:hAnsi="ＭＳ 明朝"/>
                <w:sz w:val="22"/>
              </w:rPr>
            </w:pPr>
          </w:p>
        </w:tc>
      </w:tr>
      <w:tr w:rsidR="008C385B" w:rsidRPr="008C385B" w14:paraId="05114941" w14:textId="77777777" w:rsidTr="00F93D93">
        <w:trPr>
          <w:trHeight w:val="741"/>
        </w:trPr>
        <w:tc>
          <w:tcPr>
            <w:tcW w:w="433" w:type="dxa"/>
            <w:vAlign w:val="center"/>
          </w:tcPr>
          <w:p w14:paraId="529EE9C3" w14:textId="77777777" w:rsidR="0036322A" w:rsidRPr="008C385B" w:rsidRDefault="0036322A" w:rsidP="00B774B3">
            <w:pPr>
              <w:autoSpaceDE w:val="0"/>
              <w:autoSpaceDN w:val="0"/>
              <w:jc w:val="center"/>
              <w:rPr>
                <w:rFonts w:ascii="ＭＳ 明朝" w:eastAsia="ＭＳ 明朝" w:hAnsi="ＭＳ 明朝"/>
                <w:sz w:val="22"/>
              </w:rPr>
            </w:pPr>
            <w:r w:rsidRPr="008C385B">
              <w:rPr>
                <w:rFonts w:ascii="ＭＳ 明朝" w:eastAsia="ＭＳ 明朝" w:hAnsi="ＭＳ 明朝" w:hint="eastAsia"/>
                <w:sz w:val="22"/>
              </w:rPr>
              <w:t>5</w:t>
            </w:r>
          </w:p>
        </w:tc>
        <w:tc>
          <w:tcPr>
            <w:tcW w:w="2256" w:type="dxa"/>
            <w:vAlign w:val="center"/>
          </w:tcPr>
          <w:p w14:paraId="357AACD1" w14:textId="77777777" w:rsidR="0036322A" w:rsidRPr="008C385B" w:rsidRDefault="0036322A" w:rsidP="00FA753B">
            <w:pPr>
              <w:autoSpaceDE w:val="0"/>
              <w:autoSpaceDN w:val="0"/>
              <w:rPr>
                <w:rFonts w:ascii="ＭＳ 明朝" w:eastAsia="ＭＳ 明朝" w:hAnsi="ＭＳ 明朝"/>
                <w:szCs w:val="21"/>
              </w:rPr>
            </w:pPr>
          </w:p>
        </w:tc>
        <w:tc>
          <w:tcPr>
            <w:tcW w:w="1412" w:type="dxa"/>
            <w:vAlign w:val="center"/>
          </w:tcPr>
          <w:p w14:paraId="3E4492A3" w14:textId="77777777" w:rsidR="0036322A" w:rsidRPr="008C385B" w:rsidRDefault="0036322A" w:rsidP="00B774B3">
            <w:pPr>
              <w:autoSpaceDE w:val="0"/>
              <w:autoSpaceDN w:val="0"/>
              <w:jc w:val="center"/>
              <w:rPr>
                <w:rFonts w:ascii="ＭＳ 明朝" w:eastAsia="ＭＳ 明朝" w:hAnsi="ＭＳ 明朝"/>
                <w:szCs w:val="21"/>
              </w:rPr>
            </w:pPr>
          </w:p>
        </w:tc>
        <w:tc>
          <w:tcPr>
            <w:tcW w:w="2115" w:type="dxa"/>
            <w:vAlign w:val="center"/>
          </w:tcPr>
          <w:p w14:paraId="67BA4058" w14:textId="77777777" w:rsidR="0036322A" w:rsidRPr="008C385B" w:rsidRDefault="0036322A" w:rsidP="00FA753B">
            <w:pPr>
              <w:autoSpaceDE w:val="0"/>
              <w:autoSpaceDN w:val="0"/>
              <w:rPr>
                <w:rFonts w:ascii="ＭＳ 明朝" w:eastAsia="ＭＳ 明朝" w:hAnsi="ＭＳ 明朝"/>
                <w:szCs w:val="21"/>
              </w:rPr>
            </w:pPr>
          </w:p>
        </w:tc>
        <w:tc>
          <w:tcPr>
            <w:tcW w:w="3070" w:type="dxa"/>
            <w:vAlign w:val="center"/>
          </w:tcPr>
          <w:p w14:paraId="6F435498" w14:textId="77777777" w:rsidR="0036322A" w:rsidRPr="008C385B" w:rsidRDefault="0036322A" w:rsidP="00FA753B">
            <w:pPr>
              <w:autoSpaceDE w:val="0"/>
              <w:autoSpaceDN w:val="0"/>
              <w:jc w:val="center"/>
              <w:rPr>
                <w:rFonts w:ascii="ＭＳ 明朝" w:eastAsia="ＭＳ 明朝" w:hAnsi="ＭＳ 明朝"/>
                <w:sz w:val="22"/>
              </w:rPr>
            </w:pPr>
          </w:p>
        </w:tc>
      </w:tr>
    </w:tbl>
    <w:p w14:paraId="0333E3D0" w14:textId="77777777" w:rsidR="00170010" w:rsidRPr="008C385B" w:rsidRDefault="00B774B3" w:rsidP="00FA753B">
      <w:pPr>
        <w:autoSpaceDE w:val="0"/>
        <w:autoSpaceDN w:val="0"/>
        <w:spacing w:line="276" w:lineRule="auto"/>
        <w:jc w:val="left"/>
        <w:rPr>
          <w:rFonts w:ascii="ＭＳ 明朝" w:eastAsia="ＭＳ 明朝" w:hAnsi="ＭＳ 明朝"/>
          <w:sz w:val="22"/>
        </w:rPr>
      </w:pPr>
      <w:r w:rsidRPr="008C385B">
        <w:rPr>
          <w:rFonts w:ascii="ＭＳ 明朝" w:eastAsia="ＭＳ 明朝" w:hAnsi="ＭＳ 明朝" w:hint="eastAsia"/>
          <w:sz w:val="22"/>
        </w:rPr>
        <w:t>※ 記載した受託実績の契約の写しまたは実績を証明できる書類を添付</w:t>
      </w:r>
    </w:p>
    <w:sectPr w:rsidR="00170010" w:rsidRPr="008C385B" w:rsidSect="00FA753B">
      <w:type w:val="continuous"/>
      <w:pgSz w:w="11906" w:h="16838"/>
      <w:pgMar w:top="1418" w:right="1418" w:bottom="1134" w:left="1418" w:header="851" w:footer="992" w:gutter="0"/>
      <w:cols w:space="425"/>
      <w:docGrid w:type="linesAndChars" w:linePitch="386" w:charSpace="34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8C90F" w14:textId="77777777" w:rsidR="00C71D1A" w:rsidRDefault="00C71D1A" w:rsidP="00170010">
      <w:r>
        <w:separator/>
      </w:r>
    </w:p>
  </w:endnote>
  <w:endnote w:type="continuationSeparator" w:id="0">
    <w:p w14:paraId="3A72267F" w14:textId="77777777" w:rsidR="00C71D1A" w:rsidRDefault="00C71D1A" w:rsidP="00170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5BD29D" w14:textId="77777777" w:rsidR="00C71D1A" w:rsidRDefault="00C71D1A" w:rsidP="00170010">
      <w:r>
        <w:separator/>
      </w:r>
    </w:p>
  </w:footnote>
  <w:footnote w:type="continuationSeparator" w:id="0">
    <w:p w14:paraId="4E48AABD" w14:textId="77777777" w:rsidR="00C71D1A" w:rsidRDefault="00C71D1A" w:rsidP="0017001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dirty"/>
  <w:defaultTabStop w:val="840"/>
  <w:drawingGridHorizontalSpacing w:val="227"/>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010"/>
    <w:rsid w:val="00061C86"/>
    <w:rsid w:val="0007231A"/>
    <w:rsid w:val="0009284B"/>
    <w:rsid w:val="00093B90"/>
    <w:rsid w:val="000968BA"/>
    <w:rsid w:val="000A12C1"/>
    <w:rsid w:val="000A3FDF"/>
    <w:rsid w:val="000A61A6"/>
    <w:rsid w:val="000C17CE"/>
    <w:rsid w:val="000C2620"/>
    <w:rsid w:val="000D5C35"/>
    <w:rsid w:val="000D7F11"/>
    <w:rsid w:val="00102B20"/>
    <w:rsid w:val="00106669"/>
    <w:rsid w:val="00114294"/>
    <w:rsid w:val="0012194E"/>
    <w:rsid w:val="0014497B"/>
    <w:rsid w:val="00155292"/>
    <w:rsid w:val="00157643"/>
    <w:rsid w:val="00170010"/>
    <w:rsid w:val="001C17EF"/>
    <w:rsid w:val="00207E0F"/>
    <w:rsid w:val="002332A7"/>
    <w:rsid w:val="00275939"/>
    <w:rsid w:val="00280FD2"/>
    <w:rsid w:val="002B6073"/>
    <w:rsid w:val="002C6ED2"/>
    <w:rsid w:val="002F25EA"/>
    <w:rsid w:val="00301C2C"/>
    <w:rsid w:val="0031256D"/>
    <w:rsid w:val="0036047D"/>
    <w:rsid w:val="0036322A"/>
    <w:rsid w:val="00363257"/>
    <w:rsid w:val="003766A8"/>
    <w:rsid w:val="003B0F51"/>
    <w:rsid w:val="003C5D17"/>
    <w:rsid w:val="003D5172"/>
    <w:rsid w:val="003D6382"/>
    <w:rsid w:val="003E36A3"/>
    <w:rsid w:val="003F66FE"/>
    <w:rsid w:val="00403A95"/>
    <w:rsid w:val="004151DF"/>
    <w:rsid w:val="00434C02"/>
    <w:rsid w:val="00435762"/>
    <w:rsid w:val="00467E12"/>
    <w:rsid w:val="00491B68"/>
    <w:rsid w:val="00494EA7"/>
    <w:rsid w:val="004A75DD"/>
    <w:rsid w:val="004B1E47"/>
    <w:rsid w:val="004C2AD9"/>
    <w:rsid w:val="004D375F"/>
    <w:rsid w:val="004E1F73"/>
    <w:rsid w:val="004E6E9D"/>
    <w:rsid w:val="004F76A2"/>
    <w:rsid w:val="005503B0"/>
    <w:rsid w:val="00553F8E"/>
    <w:rsid w:val="00564B57"/>
    <w:rsid w:val="00572FDC"/>
    <w:rsid w:val="00593202"/>
    <w:rsid w:val="005B6335"/>
    <w:rsid w:val="005D6D17"/>
    <w:rsid w:val="00617C2A"/>
    <w:rsid w:val="006252B7"/>
    <w:rsid w:val="006255AC"/>
    <w:rsid w:val="00626F48"/>
    <w:rsid w:val="00651587"/>
    <w:rsid w:val="00652564"/>
    <w:rsid w:val="00654CDC"/>
    <w:rsid w:val="006933CC"/>
    <w:rsid w:val="006B06B7"/>
    <w:rsid w:val="006C3A71"/>
    <w:rsid w:val="006C58AF"/>
    <w:rsid w:val="00701AE4"/>
    <w:rsid w:val="00705904"/>
    <w:rsid w:val="00717179"/>
    <w:rsid w:val="007205BC"/>
    <w:rsid w:val="00745B98"/>
    <w:rsid w:val="00775E6F"/>
    <w:rsid w:val="00795D29"/>
    <w:rsid w:val="007A753C"/>
    <w:rsid w:val="00804B18"/>
    <w:rsid w:val="00844EB7"/>
    <w:rsid w:val="008551B4"/>
    <w:rsid w:val="0086613A"/>
    <w:rsid w:val="008A2E3F"/>
    <w:rsid w:val="008C385B"/>
    <w:rsid w:val="008F5BC3"/>
    <w:rsid w:val="00931E11"/>
    <w:rsid w:val="009739B7"/>
    <w:rsid w:val="0098213D"/>
    <w:rsid w:val="009A53AD"/>
    <w:rsid w:val="009C4ACA"/>
    <w:rsid w:val="009C566A"/>
    <w:rsid w:val="009D58F1"/>
    <w:rsid w:val="009E6955"/>
    <w:rsid w:val="00A052D2"/>
    <w:rsid w:val="00A12776"/>
    <w:rsid w:val="00A34153"/>
    <w:rsid w:val="00A73FAE"/>
    <w:rsid w:val="00A93DA7"/>
    <w:rsid w:val="00AA5DF7"/>
    <w:rsid w:val="00AD3A2F"/>
    <w:rsid w:val="00AF0EA6"/>
    <w:rsid w:val="00B14EDB"/>
    <w:rsid w:val="00B4053D"/>
    <w:rsid w:val="00B6341A"/>
    <w:rsid w:val="00B774B3"/>
    <w:rsid w:val="00B961CD"/>
    <w:rsid w:val="00BA5A53"/>
    <w:rsid w:val="00BC0B94"/>
    <w:rsid w:val="00C05685"/>
    <w:rsid w:val="00C12331"/>
    <w:rsid w:val="00C16FF5"/>
    <w:rsid w:val="00C24EDD"/>
    <w:rsid w:val="00C35594"/>
    <w:rsid w:val="00C4045F"/>
    <w:rsid w:val="00C71D1A"/>
    <w:rsid w:val="00C764D0"/>
    <w:rsid w:val="00C9180E"/>
    <w:rsid w:val="00CA64B4"/>
    <w:rsid w:val="00CD5EF4"/>
    <w:rsid w:val="00D12CE2"/>
    <w:rsid w:val="00D344EE"/>
    <w:rsid w:val="00D363DF"/>
    <w:rsid w:val="00E02352"/>
    <w:rsid w:val="00E13ED3"/>
    <w:rsid w:val="00E32965"/>
    <w:rsid w:val="00E40A2A"/>
    <w:rsid w:val="00E42FC2"/>
    <w:rsid w:val="00E53E95"/>
    <w:rsid w:val="00E62D02"/>
    <w:rsid w:val="00E666F4"/>
    <w:rsid w:val="00E91647"/>
    <w:rsid w:val="00EA44A2"/>
    <w:rsid w:val="00EA6AD1"/>
    <w:rsid w:val="00EB3035"/>
    <w:rsid w:val="00ED1579"/>
    <w:rsid w:val="00ED7E58"/>
    <w:rsid w:val="00EE1D09"/>
    <w:rsid w:val="00EF4483"/>
    <w:rsid w:val="00F047CA"/>
    <w:rsid w:val="00F267E4"/>
    <w:rsid w:val="00F75C34"/>
    <w:rsid w:val="00F83C94"/>
    <w:rsid w:val="00F93D93"/>
    <w:rsid w:val="00FA328C"/>
    <w:rsid w:val="00FA753B"/>
    <w:rsid w:val="00FD4D2E"/>
    <w:rsid w:val="00FE51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F3E9F22"/>
  <w15:docId w15:val="{879A7CC3-3E7A-4F71-BEC4-42781128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E36A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0010"/>
    <w:pPr>
      <w:tabs>
        <w:tab w:val="center" w:pos="4252"/>
        <w:tab w:val="right" w:pos="8504"/>
      </w:tabs>
      <w:snapToGrid w:val="0"/>
    </w:pPr>
  </w:style>
  <w:style w:type="character" w:customStyle="1" w:styleId="a4">
    <w:name w:val="ヘッダー (文字)"/>
    <w:basedOn w:val="a0"/>
    <w:link w:val="a3"/>
    <w:uiPriority w:val="99"/>
    <w:rsid w:val="00170010"/>
  </w:style>
  <w:style w:type="paragraph" w:styleId="a5">
    <w:name w:val="footer"/>
    <w:basedOn w:val="a"/>
    <w:link w:val="a6"/>
    <w:uiPriority w:val="99"/>
    <w:unhideWhenUsed/>
    <w:rsid w:val="00170010"/>
    <w:pPr>
      <w:tabs>
        <w:tab w:val="center" w:pos="4252"/>
        <w:tab w:val="right" w:pos="8504"/>
      </w:tabs>
      <w:snapToGrid w:val="0"/>
    </w:pPr>
  </w:style>
  <w:style w:type="character" w:customStyle="1" w:styleId="a6">
    <w:name w:val="フッター (文字)"/>
    <w:basedOn w:val="a0"/>
    <w:link w:val="a5"/>
    <w:uiPriority w:val="99"/>
    <w:rsid w:val="00170010"/>
  </w:style>
  <w:style w:type="table" w:styleId="a7">
    <w:name w:val="Table Grid"/>
    <w:basedOn w:val="a1"/>
    <w:uiPriority w:val="59"/>
    <w:rsid w:val="00FA75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Revision"/>
    <w:hidden/>
    <w:uiPriority w:val="99"/>
    <w:semiHidden/>
    <w:rsid w:val="00564B57"/>
  </w:style>
  <w:style w:type="character" w:styleId="a9">
    <w:name w:val="annotation reference"/>
    <w:basedOn w:val="a0"/>
    <w:uiPriority w:val="99"/>
    <w:semiHidden/>
    <w:unhideWhenUsed/>
    <w:rsid w:val="00564B57"/>
    <w:rPr>
      <w:sz w:val="18"/>
      <w:szCs w:val="18"/>
    </w:rPr>
  </w:style>
  <w:style w:type="paragraph" w:styleId="aa">
    <w:name w:val="annotation text"/>
    <w:basedOn w:val="a"/>
    <w:link w:val="ab"/>
    <w:uiPriority w:val="99"/>
    <w:semiHidden/>
    <w:unhideWhenUsed/>
    <w:rsid w:val="00564B57"/>
    <w:pPr>
      <w:jc w:val="left"/>
    </w:pPr>
  </w:style>
  <w:style w:type="character" w:customStyle="1" w:styleId="ab">
    <w:name w:val="コメント文字列 (文字)"/>
    <w:basedOn w:val="a0"/>
    <w:link w:val="aa"/>
    <w:uiPriority w:val="99"/>
    <w:semiHidden/>
    <w:rsid w:val="00564B57"/>
  </w:style>
  <w:style w:type="paragraph" w:styleId="ac">
    <w:name w:val="annotation subject"/>
    <w:basedOn w:val="aa"/>
    <w:next w:val="aa"/>
    <w:link w:val="ad"/>
    <w:uiPriority w:val="99"/>
    <w:semiHidden/>
    <w:unhideWhenUsed/>
    <w:rsid w:val="00564B57"/>
    <w:rPr>
      <w:b/>
      <w:bCs/>
    </w:rPr>
  </w:style>
  <w:style w:type="character" w:customStyle="1" w:styleId="ad">
    <w:name w:val="コメント内容 (文字)"/>
    <w:basedOn w:val="ab"/>
    <w:link w:val="ac"/>
    <w:uiPriority w:val="99"/>
    <w:semiHidden/>
    <w:rsid w:val="00564B5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3894FA-58D4-4A69-8743-6D532F1F6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75</Words>
  <Characters>431</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横須賀市上下水道局</Company>
  <LinksUpToDate>false</LinksUpToDate>
  <CharactersWithSpaces>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横須賀市上下水道局</dc:creator>
  <cp:keywords/>
  <dc:description/>
  <cp:lastModifiedBy>新井 響子</cp:lastModifiedBy>
  <cp:revision>11</cp:revision>
  <cp:lastPrinted>2026-04-10T01:07:00Z</cp:lastPrinted>
  <dcterms:created xsi:type="dcterms:W3CDTF">2026-03-24T10:32:00Z</dcterms:created>
  <dcterms:modified xsi:type="dcterms:W3CDTF">2026-04-13T02:19:00Z</dcterms:modified>
</cp:coreProperties>
</file>